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0475973" name="019de323-e7c8-79ec-a661-8f27481a8d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206324" name="019de323-e7c8-79ec-a661-8f27481a8d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5104901" name="019de323-ff07-75b7-a802-96e80eb51b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111163" name="019de323-ff07-75b7-a802-96e80eb51b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